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D1613" w14:textId="52EC051F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B7432C">
        <w:t>8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47E49A56" w14:textId="77777777" w:rsidR="00C40450" w:rsidRDefault="00C40450" w:rsidP="00C40450">
      <w:r>
        <w:t>Naam en adres van de onderneming:</w:t>
      </w:r>
    </w:p>
    <w:p w14:paraId="2801C15E" w14:textId="77777777" w:rsidR="00C40450" w:rsidRDefault="00C40450" w:rsidP="00C40450"/>
    <w:p w14:paraId="6663EABE" w14:textId="77777777" w:rsidR="00C40450" w:rsidRDefault="00C40450" w:rsidP="00C40450"/>
    <w:p w14:paraId="223172B0" w14:textId="77777777" w:rsidR="00C40450" w:rsidRDefault="00C40450" w:rsidP="00C40450">
      <w:r>
        <w:t>____________________________________________________________________________</w:t>
      </w:r>
    </w:p>
    <w:p w14:paraId="5E09807C" w14:textId="77777777" w:rsidR="00C40450" w:rsidRDefault="00C40450" w:rsidP="00C40450"/>
    <w:p w14:paraId="2D92F7E1" w14:textId="77777777" w:rsidR="00C40450" w:rsidRDefault="00C40450" w:rsidP="00C40450">
      <w:r>
        <w:t>Inschrijvingsnummer Kamer van Koophandel (inschrijvingsnummer van het</w:t>
      </w:r>
    </w:p>
    <w:p w14:paraId="7A3C3C9D" w14:textId="77777777" w:rsidR="00C40450" w:rsidRDefault="00C40450" w:rsidP="00C40450">
      <w:r>
        <w:t>handelsregister of een overeenkomstig register van het land van vestiging van de</w:t>
      </w:r>
    </w:p>
    <w:p w14:paraId="73EE56FB" w14:textId="77777777" w:rsidR="00C40450" w:rsidRDefault="00C40450" w:rsidP="00C40450">
      <w:r>
        <w:t>onderneming):</w:t>
      </w:r>
    </w:p>
    <w:p w14:paraId="198BD671" w14:textId="77777777" w:rsidR="00C40450" w:rsidRDefault="00C40450" w:rsidP="00C40450"/>
    <w:p w14:paraId="24AE7F40" w14:textId="77777777" w:rsidR="00C40450" w:rsidRDefault="00C40450" w:rsidP="00C40450"/>
    <w:p w14:paraId="555477B1" w14:textId="77777777" w:rsidR="00C40450" w:rsidRDefault="00C40450" w:rsidP="00C40450">
      <w:r>
        <w:t>____________________________________________________________________________</w:t>
      </w:r>
    </w:p>
    <w:p w14:paraId="2480990B" w14:textId="77777777" w:rsidR="00C40450" w:rsidRDefault="00C40450" w:rsidP="00C40450"/>
    <w:p w14:paraId="747C095E" w14:textId="77777777" w:rsidR="00C40450" w:rsidRDefault="00C40450" w:rsidP="00C40450"/>
    <w:p w14:paraId="55805B33" w14:textId="77777777" w:rsidR="00C40450" w:rsidRDefault="00C40450" w:rsidP="00C40450">
      <w:r>
        <w:t>Contactpersoon van de onderneming (naam, email, telefoon):</w:t>
      </w:r>
    </w:p>
    <w:p w14:paraId="38379DB4" w14:textId="77777777" w:rsidR="00C40450" w:rsidRDefault="00C40450" w:rsidP="00C40450"/>
    <w:p w14:paraId="48A9C4A1" w14:textId="77777777" w:rsidR="00C40450" w:rsidRDefault="00C40450" w:rsidP="00C40450"/>
    <w:p w14:paraId="33E91DD8" w14:textId="77777777" w:rsidR="00C40450" w:rsidRDefault="00C40450" w:rsidP="00C40450">
      <w:r>
        <w:t>____________________________________________________________________________</w:t>
      </w:r>
    </w:p>
    <w:p w14:paraId="112ABAA4" w14:textId="77777777" w:rsidR="00C40450" w:rsidRDefault="00C40450" w:rsidP="00C40450"/>
    <w:p w14:paraId="2F46F0E2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4F93D6A2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759DD818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4378095A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6F0BAC9E" w14:textId="1464FDD6" w:rsidR="00C40450" w:rsidRDefault="00C40450" w:rsidP="00C40450">
      <w:pPr>
        <w:pStyle w:val="Lijstalinea"/>
        <w:numPr>
          <w:ilvl w:val="0"/>
          <w:numId w:val="28"/>
        </w:numPr>
      </w:pPr>
      <w:r>
        <w:t xml:space="preserve">uit hoofde van de in bijlage </w:t>
      </w:r>
      <w:r w:rsidR="005C14F3">
        <w:t xml:space="preserve">X </w:t>
      </w:r>
      <w:r>
        <w:t xml:space="preserve"> van richtlijn 2014/24/EU vermelde bepalingen van internationaal milieu-, sociaal en arbeidsrecht.</w:t>
      </w:r>
    </w:p>
    <w:p w14:paraId="2DEA0AF5" w14:textId="77777777" w:rsidR="00C40450" w:rsidRDefault="00C40450" w:rsidP="00C40450"/>
    <w:p w14:paraId="06B31FAA" w14:textId="77777777" w:rsidR="00C40450" w:rsidRDefault="00C40450" w:rsidP="00C40450">
      <w:r>
        <w:t>Na(a)m(en) vertegenwoordigingsbevoegde ondertekenaar(s):</w:t>
      </w:r>
    </w:p>
    <w:p w14:paraId="20D27B40" w14:textId="77777777" w:rsidR="00C40450" w:rsidRDefault="00C40450" w:rsidP="00C40450"/>
    <w:p w14:paraId="45CF0C75" w14:textId="77777777" w:rsidR="00C40450" w:rsidRDefault="00C40450" w:rsidP="00C40450"/>
    <w:p w14:paraId="331DC5E9" w14:textId="77777777" w:rsidR="00C40450" w:rsidRDefault="00C40450" w:rsidP="00C40450">
      <w:r>
        <w:t>____________________________________________________________________________</w:t>
      </w:r>
    </w:p>
    <w:p w14:paraId="183E5A95" w14:textId="77777777" w:rsidR="00C40450" w:rsidRDefault="00C40450" w:rsidP="00C40450"/>
    <w:p w14:paraId="2B25BEED" w14:textId="77777777" w:rsidR="00C40450" w:rsidRDefault="00C40450" w:rsidP="00C40450">
      <w:r>
        <w:t>Datum:</w:t>
      </w:r>
    </w:p>
    <w:p w14:paraId="621A57CC" w14:textId="77777777" w:rsidR="00C40450" w:rsidRDefault="00C40450" w:rsidP="00C40450"/>
    <w:p w14:paraId="27A714D0" w14:textId="77777777" w:rsidR="00C40450" w:rsidRDefault="00C40450" w:rsidP="00C40450">
      <w:r>
        <w:t>Handtekening(en):</w:t>
      </w:r>
    </w:p>
    <w:p w14:paraId="4FD63206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445647">
    <w:abstractNumId w:val="0"/>
  </w:num>
  <w:num w:numId="2" w16cid:durableId="466317220">
    <w:abstractNumId w:val="4"/>
  </w:num>
  <w:num w:numId="3" w16cid:durableId="832918676">
    <w:abstractNumId w:val="8"/>
  </w:num>
  <w:num w:numId="4" w16cid:durableId="1781607958">
    <w:abstractNumId w:val="7"/>
  </w:num>
  <w:num w:numId="5" w16cid:durableId="1954559192">
    <w:abstractNumId w:val="0"/>
  </w:num>
  <w:num w:numId="6" w16cid:durableId="1650212143">
    <w:abstractNumId w:val="3"/>
  </w:num>
  <w:num w:numId="7" w16cid:durableId="975910682">
    <w:abstractNumId w:val="6"/>
  </w:num>
  <w:num w:numId="8" w16cid:durableId="1902785698">
    <w:abstractNumId w:val="5"/>
  </w:num>
  <w:num w:numId="9" w16cid:durableId="2131783086">
    <w:abstractNumId w:val="8"/>
  </w:num>
  <w:num w:numId="10" w16cid:durableId="1028071148">
    <w:abstractNumId w:val="7"/>
  </w:num>
  <w:num w:numId="11" w16cid:durableId="1960917677">
    <w:abstractNumId w:val="7"/>
  </w:num>
  <w:num w:numId="12" w16cid:durableId="1420635580">
    <w:abstractNumId w:val="7"/>
  </w:num>
  <w:num w:numId="13" w16cid:durableId="168955822">
    <w:abstractNumId w:val="7"/>
  </w:num>
  <w:num w:numId="14" w16cid:durableId="1799029561">
    <w:abstractNumId w:val="7"/>
  </w:num>
  <w:num w:numId="15" w16cid:durableId="1027102317">
    <w:abstractNumId w:val="7"/>
  </w:num>
  <w:num w:numId="16" w16cid:durableId="1839419760">
    <w:abstractNumId w:val="7"/>
  </w:num>
  <w:num w:numId="17" w16cid:durableId="1595016540">
    <w:abstractNumId w:val="7"/>
  </w:num>
  <w:num w:numId="18" w16cid:durableId="463274624">
    <w:abstractNumId w:val="7"/>
  </w:num>
  <w:num w:numId="19" w16cid:durableId="556286477">
    <w:abstractNumId w:val="5"/>
  </w:num>
  <w:num w:numId="20" w16cid:durableId="365520067">
    <w:abstractNumId w:val="8"/>
  </w:num>
  <w:num w:numId="21" w16cid:durableId="961349478">
    <w:abstractNumId w:val="0"/>
  </w:num>
  <w:num w:numId="22" w16cid:durableId="2141337270">
    <w:abstractNumId w:val="3"/>
  </w:num>
  <w:num w:numId="23" w16cid:durableId="1427261912">
    <w:abstractNumId w:val="6"/>
  </w:num>
  <w:num w:numId="24" w16cid:durableId="318460868">
    <w:abstractNumId w:val="0"/>
  </w:num>
  <w:num w:numId="25" w16cid:durableId="1541746599">
    <w:abstractNumId w:val="0"/>
  </w:num>
  <w:num w:numId="26" w16cid:durableId="971599053">
    <w:abstractNumId w:val="0"/>
  </w:num>
  <w:num w:numId="27" w16cid:durableId="19020106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199960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B46D8"/>
    <w:rsid w:val="00177A29"/>
    <w:rsid w:val="002B5524"/>
    <w:rsid w:val="00370457"/>
    <w:rsid w:val="00382645"/>
    <w:rsid w:val="003B3222"/>
    <w:rsid w:val="00424DED"/>
    <w:rsid w:val="00482A4F"/>
    <w:rsid w:val="00491A4C"/>
    <w:rsid w:val="00527398"/>
    <w:rsid w:val="005914DA"/>
    <w:rsid w:val="005C14F3"/>
    <w:rsid w:val="00632123"/>
    <w:rsid w:val="00703479"/>
    <w:rsid w:val="008104C5"/>
    <w:rsid w:val="008348C0"/>
    <w:rsid w:val="008402D9"/>
    <w:rsid w:val="009175F9"/>
    <w:rsid w:val="009761CF"/>
    <w:rsid w:val="009B0D92"/>
    <w:rsid w:val="00A03098"/>
    <w:rsid w:val="00A3732E"/>
    <w:rsid w:val="00A53085"/>
    <w:rsid w:val="00B7432C"/>
    <w:rsid w:val="00B82C6F"/>
    <w:rsid w:val="00BD0C39"/>
    <w:rsid w:val="00C043FF"/>
    <w:rsid w:val="00C40450"/>
    <w:rsid w:val="00EB1492"/>
    <w:rsid w:val="00F04D6F"/>
    <w:rsid w:val="00F12F0D"/>
    <w:rsid w:val="00F326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27D57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../customXml/item5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59D6882E7E4892254B0CE8C421F6" ma:contentTypeVersion="29" ma:contentTypeDescription="Een nieuw document maken." ma:contentTypeScope="" ma:versionID="bc0e1d021b2ca4142a1a5d8c13f1d660">
  <xsd:schema xmlns:xsd="http://www.w3.org/2001/XMLSchema" xmlns:xs="http://www.w3.org/2001/XMLSchema" xmlns:p="http://schemas.microsoft.com/office/2006/metadata/properties" xmlns:ns2="22340ffd-4746-4533-a857-d4fbbf0b144e" xmlns:ns3="451ceeed-c77b-4a37-aea6-85893f5a9fb4" xmlns:ns4="1af7a2af-7565-45c8-a19b-6eb7f3449f9b" targetNamespace="http://schemas.microsoft.com/office/2006/metadata/properties" ma:root="true" ma:fieldsID="2f373e5863ae354315e5a452c2a8d1c8" ns2:_="" ns3:_="" ns4:_="">
    <xsd:import namespace="22340ffd-4746-4533-a857-d4fbbf0b144e"/>
    <xsd:import namespace="451ceeed-c77b-4a37-aea6-85893f5a9fb4"/>
    <xsd:import namespace="1af7a2af-7565-45c8-a19b-6eb7f3449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340ffd-4746-4533-a857-d4fbbf0b14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displayName="Afbeeldingtags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2e970c7-79c3-443a-93ab-3b0a0050271a}" ma:internalName="TaxCatchAll" ma:showField="CatchAllData" ma:web="1af7a2af-7565-45c8-a19b-6eb7f3449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7a2af-7565-45c8-a19b-6eb7f3449f9b" elementFormDefault="qualified">
    <xsd:import namespace="http://schemas.microsoft.com/office/2006/documentManagement/types"/>
    <xsd:import namespace="http://schemas.microsoft.com/office/infopath/2007/PartnerControls"/>
    <xsd:element name="_dlc_DocId" ma:index="1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342178918b06e2161a18a0d17c370eb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50ec7ef6115b310ed74796a09ea02454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  <TaxCatchAll xmlns="451ceeed-c77b-4a37-aea6-85893f5a9fb4" xsi:nil="true"/>
    <_dlc_DocId xmlns="bef4104f-fb2e-4504-9317-91fcce1a9073">AMSSW-153709425-255233</_dlc_DocId>
    <_dlc_DocIdUrl xmlns="bef4104f-fb2e-4504-9317-91fcce1a9073">
      <Url>https://hoofdstad.sharepoint.com/sites/SW-RE-IB-IAABTCBT/_layouts/15/DocIdRedir.aspx?ID=AMSSW-153709425-255233</Url>
      <Description>AMSSW-153709425-255233</Description>
    </_dlc_DocIdUrl>
  </documentManagement>
</p:properties>
</file>

<file path=customXml/item5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B48EB49-575D-4D8C-9D92-0FAA01208D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907048-E884-4AC1-8DEF-0481DF9878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340ffd-4746-4533-a857-d4fbbf0b144e"/>
    <ds:schemaRef ds:uri="451ceeed-c77b-4a37-aea6-85893f5a9fb4"/>
    <ds:schemaRef ds:uri="1af7a2af-7565-45c8-a19b-6eb7f3449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67541F-424B-4381-9259-67A4EEB75435}"/>
</file>

<file path=customXml/itemProps4.xml><?xml version="1.0" encoding="utf-8"?>
<ds:datastoreItem xmlns:ds="http://schemas.openxmlformats.org/officeDocument/2006/customXml" ds:itemID="{3A3F9B56-6A9C-43C6-A336-5C2D60C1EBA8}">
  <ds:schemaRefs>
    <ds:schemaRef ds:uri="http://schemas.microsoft.com/office/2006/metadata/properties"/>
    <ds:schemaRef ds:uri="http://schemas.microsoft.com/office/infopath/2007/PartnerControls"/>
    <ds:schemaRef ds:uri="22340ffd-4746-4533-a857-d4fbbf0b144e"/>
    <ds:schemaRef ds:uri="451ceeed-c77b-4a37-aea6-85893f5a9fb4"/>
    <ds:schemaRef ds:uri="1af7a2af-7565-45c8-a19b-6eb7f3449f9b"/>
  </ds:schemaRefs>
</ds:datastoreItem>
</file>

<file path=customXml/itemProps5.xml><?xml version="1.0" encoding="utf-8"?>
<ds:datastoreItem xmlns:ds="http://schemas.openxmlformats.org/officeDocument/2006/customXml" ds:itemID="{754AD168-4311-411F-A383-46FD23F3535B}"/>
</file>

<file path=customXml/itemProps6.xml><?xml version="1.0" encoding="utf-8"?>
<ds:datastoreItem xmlns:ds="http://schemas.openxmlformats.org/officeDocument/2006/customXml" ds:itemID="{5E4ECF10-6B73-4400-B73D-89D0A9ED00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Valen, Joost van</cp:lastModifiedBy>
  <cp:revision>8</cp:revision>
  <dcterms:created xsi:type="dcterms:W3CDTF">2022-04-07T14:10:00Z</dcterms:created>
  <dcterms:modified xsi:type="dcterms:W3CDTF">2025-11-20T10:39:00Z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_dlc_DocIdItemGuid">
    <vt:lpwstr>900126c8-7565-42db-8267-032f88cc9885</vt:lpwstr>
  </property>
  <property fmtid="{D5CDD505-2E9C-101B-9397-08002B2CF9AE}" pid="4" name="TaxKeyword">
    <vt:lpwstr/>
  </property>
  <property fmtid="{D5CDD505-2E9C-101B-9397-08002B2CF9AE}" pid="5" name="TaxKeywordTaxHTField">
    <vt:lpwstr/>
  </property>
</Properties>
</file>